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85165" w14:textId="77777777" w:rsidR="006D0141" w:rsidRDefault="00DB5703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79977BA9" w14:textId="77777777" w:rsidR="006D0141" w:rsidRDefault="00DB5703">
      <w:pPr>
        <w:spacing w:after="0"/>
        <w:jc w:val="center"/>
      </w:pPr>
      <w:r>
        <w:t>Місто: Запоріжжя</w:t>
      </w:r>
    </w:p>
    <w:p w14:paraId="436FF8C8" w14:textId="77777777" w:rsidR="006D0141" w:rsidRDefault="00DB5703">
      <w:pPr>
        <w:spacing w:after="240"/>
        <w:jc w:val="center"/>
      </w:pPr>
      <w:r>
        <w:t>31 Січня - 01 Лютого 2026</w:t>
      </w:r>
    </w:p>
    <w:p w14:paraId="39A7EA32" w14:textId="77777777" w:rsidR="006D0141" w:rsidRDefault="00DB5703">
      <w:pPr>
        <w:pStyle w:val="Heading1"/>
        <w:jc w:val="center"/>
      </w:pPr>
      <w:r>
        <w:t>300 Modern_Contemporary Дорослі Duo Rising</w:t>
      </w:r>
    </w:p>
    <w:p w14:paraId="79D05C53" w14:textId="77777777" w:rsidR="006D0141" w:rsidRDefault="00DB5703">
      <w:pPr>
        <w:pStyle w:val="Heading2"/>
      </w:pPr>
      <w:r>
        <w:t>Суддівська колегія</w:t>
      </w:r>
    </w:p>
    <w:p w14:paraId="4972C607" w14:textId="77777777" w:rsidR="006D0141" w:rsidRDefault="00DB5703">
      <w:pPr>
        <w:spacing w:after="0"/>
      </w:pPr>
      <w:r>
        <w:t>A - Тетяна Тизенберг</w:t>
      </w:r>
    </w:p>
    <w:p w14:paraId="5323C758" w14:textId="77777777" w:rsidR="006D0141" w:rsidRDefault="00DB5703">
      <w:pPr>
        <w:spacing w:after="0"/>
      </w:pPr>
      <w:r>
        <w:t>B - Ольга Дробиш (Київ) \ Olha LeRoy</w:t>
      </w:r>
    </w:p>
    <w:p w14:paraId="1EA35BC7" w14:textId="77777777" w:rsidR="006D0141" w:rsidRDefault="00DB5703">
      <w:pPr>
        <w:spacing w:after="0"/>
      </w:pPr>
      <w:r>
        <w:t>C - Тетяна Фурманова</w:t>
      </w:r>
    </w:p>
    <w:p w14:paraId="5AB46E3B" w14:textId="77777777" w:rsidR="006D0141" w:rsidRDefault="006D0141"/>
    <w:p w14:paraId="56F5BEA6" w14:textId="77777777" w:rsidR="006D0141" w:rsidRDefault="00DB5703">
      <w:pPr>
        <w:pStyle w:val="Heading2"/>
      </w:pPr>
      <w:r>
        <w:t>Результати</w:t>
      </w:r>
    </w:p>
    <w:p w14:paraId="2C9FD1C1" w14:textId="77777777" w:rsidR="006D0141" w:rsidRDefault="00DB5703">
      <w:pPr>
        <w:pStyle w:val="ListNumber"/>
        <w:spacing w:after="0"/>
      </w:pPr>
      <w:r>
        <w:t xml:space="preserve">#822 Анна Бєла, Марія </w:t>
      </w:r>
      <w:proofErr w:type="spellStart"/>
      <w:r>
        <w:t>Сур</w:t>
      </w:r>
      <w:proofErr w:type="spellEnd"/>
      <w:r>
        <w:t xml:space="preserve"> - 1 </w:t>
      </w:r>
      <w:proofErr w:type="spellStart"/>
      <w:r>
        <w:t>місце</w:t>
      </w:r>
      <w:proofErr w:type="spellEnd"/>
    </w:p>
    <w:p w14:paraId="4F071536" w14:textId="77777777" w:rsidR="00DB5703" w:rsidRDefault="00DB5703" w:rsidP="00DB5703">
      <w:pPr>
        <w:pStyle w:val="ListNumber"/>
        <w:numPr>
          <w:ilvl w:val="0"/>
          <w:numId w:val="0"/>
        </w:numPr>
        <w:spacing w:after="0"/>
        <w:ind w:left="360" w:hanging="36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DB5703" w14:paraId="3A7B5D6C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711380AC" w14:textId="77777777" w:rsidR="00DB5703" w:rsidRDefault="00DB5703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143C45A4" w14:textId="77777777" w:rsidR="00DB5703" w:rsidRDefault="00DB570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6748617E" w14:textId="77777777" w:rsidR="00DB5703" w:rsidRDefault="00DB570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5ED11276" w14:textId="77777777" w:rsidR="00DB5703" w:rsidRDefault="00DB570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15BE2418" w14:textId="77777777" w:rsidR="00DB5703" w:rsidRDefault="00DB570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DB5703" w14:paraId="2802476A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29BBD49F" w14:textId="37977310" w:rsidR="00DB5703" w:rsidRDefault="00DB5703" w:rsidP="00DB5703">
            <w:pPr>
              <w:jc w:val="center"/>
            </w:pPr>
            <w:r>
              <w:t>822</w:t>
            </w:r>
          </w:p>
        </w:tc>
        <w:tc>
          <w:tcPr>
            <w:tcW w:w="1872" w:type="dxa"/>
          </w:tcPr>
          <w:p w14:paraId="25D8B02E" w14:textId="7754055E" w:rsidR="00DB5703" w:rsidRDefault="00DB5703" w:rsidP="00DB5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04EB9514" w14:textId="6C993C8B" w:rsidR="00DB5703" w:rsidRDefault="00DB5703" w:rsidP="00DB5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5CC2D4DD" w14:textId="2415D554" w:rsidR="00DB5703" w:rsidRDefault="00DB5703" w:rsidP="00DB5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96D0FC2" w14:textId="17E78709" w:rsidR="00DB5703" w:rsidRDefault="00DB5703" w:rsidP="00DB5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6C58C88B" w14:textId="77777777" w:rsidR="00DB5703" w:rsidRDefault="00DB5703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9070966">
    <w:abstractNumId w:val="8"/>
  </w:num>
  <w:num w:numId="2" w16cid:durableId="844443958">
    <w:abstractNumId w:val="6"/>
  </w:num>
  <w:num w:numId="3" w16cid:durableId="1273588184">
    <w:abstractNumId w:val="5"/>
  </w:num>
  <w:num w:numId="4" w16cid:durableId="1128208661">
    <w:abstractNumId w:val="4"/>
  </w:num>
  <w:num w:numId="5" w16cid:durableId="1202787771">
    <w:abstractNumId w:val="7"/>
  </w:num>
  <w:num w:numId="6" w16cid:durableId="1422531826">
    <w:abstractNumId w:val="3"/>
  </w:num>
  <w:num w:numId="7" w16cid:durableId="1696540872">
    <w:abstractNumId w:val="2"/>
  </w:num>
  <w:num w:numId="8" w16cid:durableId="82916476">
    <w:abstractNumId w:val="1"/>
  </w:num>
  <w:num w:numId="9" w16cid:durableId="224218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D0141"/>
    <w:rsid w:val="007F4247"/>
    <w:rsid w:val="00AA1D8D"/>
    <w:rsid w:val="00B47730"/>
    <w:rsid w:val="00CB0664"/>
    <w:rsid w:val="00DB570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1A25E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264</Characters>
  <Application>Microsoft Office Word</Application>
  <DocSecurity>0</DocSecurity>
  <Lines>33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2026-02-03T23:18:00Z</dcterms:modified>
  <cp:category/>
</cp:coreProperties>
</file>